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95343519" name="019daad0-3d94-765c-89e1-2d1454f104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9527743" name="019daad0-3d94-765c-89e1-2d1454f1047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/ 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21097747" name="019daaf7-6855-7892-855c-ec4fdf0601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3942953" name="019daaf7-6855-7892-855c-ec4fdf06012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/ 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75200419" name="019dab01-0a88-724f-bd27-82dd84c2b3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0735848" name="019dab01-0a88-724f-bd27-82dd84c2b32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/ Treppenhaus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84281522" name="019daaf3-502e-7871-9819-05a2270ef8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74780" name="019daaf3-502e-7871-9819-05a2270ef8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Heizung </w:t>
            </w:r>
          </w:p>
        </w:tc>
        <w:tc>
          <w:p>
            <w:pPr>
              <w:spacing w:before="0" w:after="0" w:line="240" w:lineRule="auto"/>
            </w:pPr>
            <w:r>
              <w:t>Heizung 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40913754" name="019daaf5-2c1b-700c-a110-406db8e2da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267189" name="019daaf5-2c1b-700c-a110-406db8e2da8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39, 8247 Flurlingen</w:t>
          </w:r>
        </w:p>
        <w:p>
          <w:pPr>
            <w:spacing w:before="0" w:after="0"/>
          </w:pPr>
          <w:r>
            <w:t>DN 864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